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Entry Assessment Quiz – Parents</w:t>
      </w:r>
    </w:p>
    <w:p>
      <w:r>
        <w:t>This quiz is a self-reflection and pre-assessment for the module.</w:t>
        <w:br/>
      </w:r>
    </w:p>
    <w:p>
      <w:pPr>
        <w:pStyle w:val="ListNumber"/>
      </w:pPr>
      <w:r>
        <w:t>Q1. Which of the following best describes misinformation?</w:t>
      </w:r>
    </w:p>
    <w:p>
      <w:pPr>
        <w:pStyle w:val="ListBullet"/>
      </w:pPr>
      <w:r>
        <w:t>a) False information spread to deliberately deceive.</w:t>
      </w:r>
    </w:p>
    <w:p>
      <w:pPr>
        <w:pStyle w:val="ListBullet"/>
      </w:pPr>
      <w:r>
        <w:t>**b) False information spread without harmful intent.**</w:t>
      </w:r>
    </w:p>
    <w:p>
      <w:pPr>
        <w:pStyle w:val="ListBullet"/>
      </w:pPr>
      <w:r>
        <w:t>c) True information shared to cause harm.</w:t>
      </w:r>
    </w:p>
    <w:p>
      <w:pPr>
        <w:pStyle w:val="ListBullet"/>
      </w:pPr>
      <w:r>
        <w:t>d) Humorous stories presented as true.</w:t>
      </w:r>
    </w:p>
    <w:p>
      <w:pPr>
        <w:pStyle w:val="ListNumber"/>
      </w:pPr>
      <w:r>
        <w:t>Q2. The CRAAP Framework is a method for evaluating a source's:</w:t>
      </w:r>
    </w:p>
    <w:p>
      <w:pPr>
        <w:pStyle w:val="ListBullet"/>
      </w:pPr>
      <w:r>
        <w:t>a) Audience and impact.</w:t>
      </w:r>
    </w:p>
    <w:p>
      <w:pPr>
        <w:pStyle w:val="ListBullet"/>
      </w:pPr>
      <w:r>
        <w:t>**b) Currency, relevance, authority, accuracy, and purpose.**</w:t>
      </w:r>
    </w:p>
    <w:p>
      <w:pPr>
        <w:pStyle w:val="ListBullet"/>
      </w:pPr>
      <w:r>
        <w:t>c) Social media reach and virality.</w:t>
      </w:r>
    </w:p>
    <w:p>
      <w:pPr>
        <w:pStyle w:val="ListBullet"/>
      </w:pPr>
      <w:r>
        <w:t>d) Popularity and engagement.</w:t>
      </w:r>
    </w:p>
    <w:p>
      <w:pPr>
        <w:pStyle w:val="ListNumber"/>
      </w:pPr>
      <w:r>
        <w:t>Q3. A 'sensational headline' is a strong indicator of:</w:t>
      </w:r>
    </w:p>
    <w:p>
      <w:pPr>
        <w:pStyle w:val="ListBullet"/>
      </w:pPr>
      <w:r>
        <w:t>a) A trustworthy news source.</w:t>
      </w:r>
    </w:p>
    <w:p>
      <w:pPr>
        <w:pStyle w:val="ListBullet"/>
      </w:pPr>
      <w:r>
        <w:t>b) A story with a lot of public interest.</w:t>
      </w:r>
    </w:p>
    <w:p>
      <w:pPr>
        <w:pStyle w:val="ListBullet"/>
      </w:pPr>
      <w:r>
        <w:t>**c) Potential fake news or clickbait.**</w:t>
      </w:r>
    </w:p>
    <w:p>
      <w:pPr>
        <w:pStyle w:val="ListBullet"/>
      </w:pPr>
      <w:r>
        <w:t>d) An article from an expert.</w:t>
      </w:r>
    </w:p>
    <w:p>
      <w:pPr>
        <w:pStyle w:val="ListNumber"/>
      </w:pPr>
      <w:r>
        <w:t>Q4. The SIFT Method is best used for:</w:t>
      </w:r>
    </w:p>
    <w:p>
      <w:pPr>
        <w:pStyle w:val="ListBullet"/>
      </w:pPr>
      <w:r>
        <w:t>a) Detailed academic research.</w:t>
      </w:r>
    </w:p>
    <w:p>
      <w:pPr>
        <w:pStyle w:val="ListBullet"/>
      </w:pPr>
      <w:r>
        <w:t>b) Slow, systematic content analysis.</w:t>
      </w:r>
    </w:p>
    <w:p>
      <w:pPr>
        <w:pStyle w:val="ListBullet"/>
      </w:pPr>
      <w:r>
        <w:t>**c) Quick, real-time fact-checking of online content.**</w:t>
      </w:r>
    </w:p>
    <w:p>
      <w:pPr>
        <w:pStyle w:val="ListBullet"/>
      </w:pPr>
      <w:r>
        <w:t>d) Creating new content from a variety of sources.</w:t>
      </w:r>
    </w:p>
    <w:p>
      <w:pPr>
        <w:pStyle w:val="ListNumber"/>
      </w:pPr>
      <w:r>
        <w:t>Q5. Which of the following is a common 'red flag' for spotting AI-generated images?</w:t>
      </w:r>
    </w:p>
    <w:p>
      <w:pPr>
        <w:pStyle w:val="ListBullet"/>
      </w:pPr>
      <w:r>
        <w:t>a) High-quality resolution.</w:t>
      </w:r>
    </w:p>
    <w:p>
      <w:pPr>
        <w:pStyle w:val="ListBullet"/>
      </w:pPr>
      <w:r>
        <w:t>**b) Distorted or nonsensical text.**</w:t>
      </w:r>
    </w:p>
    <w:p>
      <w:pPr>
        <w:pStyle w:val="ListBullet"/>
      </w:pPr>
      <w:r>
        <w:t>c) A very natural-looking background.</w:t>
      </w:r>
    </w:p>
    <w:p>
      <w:pPr>
        <w:pStyle w:val="ListBullet"/>
      </w:pPr>
      <w:r>
        <w:t>d) Consistent lighting.</w:t>
      </w:r>
    </w:p>
    <w:p>
      <w:pPr>
        <w:pStyle w:val="ListNumber"/>
      </w:pPr>
      <w:r>
        <w:t>Q6. An 'echo chamber' is a situation where:</w:t>
      </w:r>
    </w:p>
    <w:p>
      <w:pPr>
        <w:pStyle w:val="ListBullet"/>
      </w:pPr>
      <w:r>
        <w:t>**a) People only encounter information that reinforces their existing beliefs.**</w:t>
      </w:r>
    </w:p>
    <w:p>
      <w:pPr>
        <w:pStyle w:val="ListBullet"/>
      </w:pPr>
      <w:r>
        <w:t>b) A message is repeated on multiple social media platforms.</w:t>
      </w:r>
    </w:p>
    <w:p>
      <w:pPr>
        <w:pStyle w:val="ListBullet"/>
      </w:pPr>
      <w:r>
        <w:t>c) Information is shared in a large group chat.</w:t>
      </w:r>
    </w:p>
    <w:p>
      <w:pPr>
        <w:pStyle w:val="ListBullet"/>
      </w:pPr>
      <w:r>
        <w:t>d) A fact-checker debunks a false claim.</w:t>
      </w:r>
    </w:p>
    <w:p>
      <w:pPr>
        <w:pStyle w:val="ListNumber"/>
      </w:pPr>
      <w:r>
        <w:t>Q7. A claim that 'a new secret government program is causing health issues' is an example of:</w:t>
      </w:r>
    </w:p>
    <w:p>
      <w:pPr>
        <w:pStyle w:val="ListBullet"/>
      </w:pPr>
      <w:r>
        <w:t>**a) Fabricated content.**</w:t>
      </w:r>
    </w:p>
    <w:p>
      <w:pPr>
        <w:pStyle w:val="ListBullet"/>
      </w:pPr>
      <w:r>
        <w:t>b) Manipulated content.</w:t>
      </w:r>
    </w:p>
    <w:p>
      <w:pPr>
        <w:pStyle w:val="ListBullet"/>
      </w:pPr>
      <w:r>
        <w:t>c) Satire.</w:t>
      </w:r>
    </w:p>
    <w:p>
      <w:pPr>
        <w:pStyle w:val="ListBullet"/>
      </w:pPr>
      <w:r>
        <w:t>d) Imposter content.</w:t>
      </w:r>
    </w:p>
    <w:p>
      <w:pPr>
        <w:pStyle w:val="ListNumber"/>
      </w:pPr>
      <w:r>
        <w:t>Q8. Using the search phrase ("climate change") AND education NOT policy is an example of:</w:t>
      </w:r>
    </w:p>
    <w:p>
      <w:pPr>
        <w:pStyle w:val="ListBullet"/>
      </w:pPr>
      <w:r>
        <w:t>a) Algorithmic bias.</w:t>
      </w:r>
    </w:p>
    <w:p>
      <w:pPr>
        <w:pStyle w:val="ListBullet"/>
      </w:pPr>
      <w:r>
        <w:t>**b) A Boolean operator search.**</w:t>
      </w:r>
    </w:p>
    <w:p>
      <w:pPr>
        <w:pStyle w:val="ListBullet"/>
      </w:pPr>
      <w:r>
        <w:t>c) A simple keyword search.</w:t>
      </w:r>
    </w:p>
    <w:p>
      <w:pPr>
        <w:pStyle w:val="ListBullet"/>
      </w:pPr>
      <w:r>
        <w:t>d) A file type search.</w:t>
      </w:r>
    </w:p>
    <w:p>
      <w:pPr>
        <w:pStyle w:val="ListNumber"/>
      </w:pPr>
      <w:r>
        <w:t>Q9. The main difference between misinformation and disinformation is:</w:t>
      </w:r>
    </w:p>
    <w:p>
      <w:pPr>
        <w:pStyle w:val="ListBullet"/>
      </w:pPr>
      <w:r>
        <w:t>a) The topic of the false information.</w:t>
      </w:r>
    </w:p>
    <w:p>
      <w:pPr>
        <w:pStyle w:val="ListBullet"/>
      </w:pPr>
      <w:r>
        <w:t>b) The platform on which it is shared.</w:t>
      </w:r>
    </w:p>
    <w:p>
      <w:pPr>
        <w:pStyle w:val="ListBullet"/>
      </w:pPr>
      <w:r>
        <w:t>**c) The intent of the person spreading it.**</w:t>
      </w:r>
    </w:p>
    <w:p>
      <w:pPr>
        <w:pStyle w:val="ListBullet"/>
      </w:pPr>
      <w:r>
        <w:t>d) The number of people who see it.</w:t>
      </w:r>
    </w:p>
    <w:p>
      <w:pPr>
        <w:pStyle w:val="ListNumber"/>
      </w:pPr>
      <w:r>
        <w:t>Q10. Which of the following is a crucial step to take before sharing a potentially viral post on social media?</w:t>
      </w:r>
    </w:p>
    <w:p>
      <w:pPr>
        <w:pStyle w:val="ListBullet"/>
      </w:pPr>
      <w:r>
        <w:t>a) Read the headline.</w:t>
      </w:r>
    </w:p>
    <w:p>
      <w:pPr>
        <w:pStyle w:val="ListBullet"/>
      </w:pPr>
      <w:r>
        <w:t>b) Check to see if friends have also shared it.</w:t>
      </w:r>
    </w:p>
    <w:p>
      <w:pPr>
        <w:pStyle w:val="ListBullet"/>
      </w:pPr>
      <w:r>
        <w:t>**c) Stop and investigate the source and claims.**</w:t>
      </w:r>
    </w:p>
    <w:p>
      <w:pPr>
        <w:pStyle w:val="ListBullet"/>
      </w:pPr>
      <w:r>
        <w:t>d) Wait to see if it becomes popular.</w:t>
      </w:r>
    </w:p>
    <w:p>
      <w:pPr>
        <w:pStyle w:val="ListNumber"/>
      </w:pPr>
      <w:r>
        <w:t>Q11. Algorithmic bias refers to:</w:t>
      </w:r>
    </w:p>
    <w:p>
      <w:pPr>
        <w:pStyle w:val="ListBullet"/>
      </w:pPr>
      <w:r>
        <w:t>a) A person's personal bias.</w:t>
      </w:r>
    </w:p>
    <w:p>
      <w:pPr>
        <w:pStyle w:val="ListBullet"/>
      </w:pPr>
      <w:r>
        <w:t>**b) The way an algorithm prioritizes certain information over others.**</w:t>
      </w:r>
    </w:p>
    <w:p>
      <w:pPr>
        <w:pStyle w:val="ListBullet"/>
      </w:pPr>
      <w:r>
        <w:t>c) A search engine's ability to find accurate information.</w:t>
      </w:r>
    </w:p>
    <w:p>
      <w:pPr>
        <w:pStyle w:val="ListBullet"/>
      </w:pPr>
      <w:r>
        <w:t>d) A bug in a social media app.</w:t>
      </w:r>
    </w:p>
    <w:p>
      <w:pPr>
        <w:pStyle w:val="ListNumber"/>
      </w:pPr>
      <w:r>
        <w:t>Q12. 'Information bubbles' or 'filter bubbles' are primarily caused by:</w:t>
      </w:r>
    </w:p>
    <w:p>
      <w:pPr>
        <w:pStyle w:val="ListBullet"/>
      </w:pPr>
      <w:r>
        <w:t>a) The user's own choices and habits.</w:t>
      </w:r>
    </w:p>
    <w:p>
      <w:pPr>
        <w:pStyle w:val="ListBullet"/>
      </w:pPr>
      <w:r>
        <w:t>b) Social media algorithms.</w:t>
      </w:r>
    </w:p>
    <w:p>
      <w:pPr>
        <w:pStyle w:val="ListBullet"/>
      </w:pPr>
      <w:r>
        <w:t>**c) Both A and B.**</w:t>
      </w:r>
    </w:p>
    <w:p>
      <w:pPr>
        <w:pStyle w:val="ListBullet"/>
      </w:pPr>
      <w:r>
        <w:t>d) Neither A nor B.</w:t>
      </w:r>
    </w:p>
    <w:p>
      <w:pPr>
        <w:pStyle w:val="ListNumber"/>
      </w:pPr>
      <w:r>
        <w:t>Q13. Your child shows you a shocking video from TikTok. Before reacting, you should:</w:t>
      </w:r>
    </w:p>
    <w:p>
      <w:pPr>
        <w:pStyle w:val="ListBullet"/>
      </w:pPr>
      <w:r>
        <w:t>a) Show it to a friend for their opinion.</w:t>
      </w:r>
    </w:p>
    <w:p>
      <w:pPr>
        <w:pStyle w:val="ListBullet"/>
      </w:pPr>
      <w:r>
        <w:t>b) Immediately ban TikTok.</w:t>
      </w:r>
    </w:p>
    <w:p>
      <w:pPr>
        <w:pStyle w:val="ListBullet"/>
      </w:pPr>
      <w:r>
        <w:t>**c) Use reverse image search to check the video's origin and context.**</w:t>
      </w:r>
    </w:p>
    <w:p>
      <w:pPr>
        <w:pStyle w:val="ListNumber"/>
      </w:pPr>
      <w:r>
        <w:t>Q14. When discussing online content with your children, which of the following is most effective?</w:t>
      </w:r>
    </w:p>
    <w:p>
      <w:pPr>
        <w:pStyle w:val="ListBullet"/>
      </w:pPr>
      <w:r>
        <w:t>a) Telling them what to believe.</w:t>
      </w:r>
    </w:p>
    <w:p>
      <w:pPr>
        <w:pStyle w:val="ListBullet"/>
      </w:pPr>
      <w:r>
        <w:t>**b) Teaching them to ask questions like 'Who made this?' and 'Why?'**</w:t>
      </w:r>
    </w:p>
    <w:p>
      <w:pPr>
        <w:pStyle w:val="ListBullet"/>
      </w:pPr>
      <w:r>
        <w:t>c) Monitoring their every click and share.</w:t>
      </w:r>
    </w:p>
    <w:p>
      <w:pPr>
        <w:pStyle w:val="ListNumber"/>
      </w:pPr>
      <w:r>
        <w:t>Q15. What is one thing you hope to learn in this module? (Essay response)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